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76524178" name="e77d5ed0-dcb1-11ef-a6cb-9dca76d6908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9982204" name="e77d5ed0-dcb1-11ef-a6cb-9dca76d6908e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34091039" name="fcbcabc0-dcb1-11ef-8d1d-3b00ca2fe9e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45111196" name="fcbcabc0-dcb1-11ef-8d1d-3b00ca2fe9e0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Wohnzimmer / Zimmer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81959957" name="a3596950-dcb2-11ef-bc50-0b7261e70cc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83340708" name="a3596950-dcb2-11ef-bc50-0b7261e70cc7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11204093" name="c05c2b50-dcb2-11ef-9f46-9b56778abb0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58092529" name="c05c2b50-dcb2-11ef-9f46-9b56778abb06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83860771" name="a686e610-dcb3-11ef-8ca3-9f0369f59b9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63055569" name="a686e610-dcb3-11ef-8ca3-9f0369f59b9f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73452992" name="e96c72b0-dcb3-11ef-a856-273fa71cb37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0748703" name="e96c72b0-dcb3-11ef-a856-273fa71cb37f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55930678" name="ffeb1d70-dcb3-11ef-8976-4dd7e0d1a75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35189967" name="ffeb1d70-dcb3-11ef-8976-4dd7e0d1a754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24344926" name="1e725c90-dcb4-11ef-a3e5-0fd724cb49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3016528" name="1e725c90-dcb4-11ef-a3e5-0fd724cb49b8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Zimmer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69857012" name="ac6bdd00-e7bd-11ef-ba97-b3b00f557d7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37450682" name="ac6bdd00-e7bd-11ef-ba97-b3b00f557d70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Wohnzimmer / Zimmer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Schichtenanalyse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95009884" name="d9fbfca0-e7bd-11ef-9bde-3379de01570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73788547" name="d9fbfca0-e7bd-11ef-9bde-3379de01570e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Schichtenanalyse </w:t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83011334" name="165bc450-e7be-11ef-ae57-d3fcf45258c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270122" name="165bc450-e7be-11ef-ae57-d3fcf45258c3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Schichtenanalyse </w:t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5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Kobelhöhe 38, 9244 Niederuzwil</w:t>
          </w:r>
        </w:p>
        <w:p>
          <w:pPr>
            <w:spacing w:before="0" w:after="0"/>
          </w:pPr>
          <w:r>
            <w:t>140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footer.xml" Type="http://schemas.openxmlformats.org/officeDocument/2006/relationships/footer" Id="rId15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